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康复（中德）211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1~2,4~5,9~17周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曹震宇/曹雪进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1~2,4~5,9~17周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李青峰/王凭/王尊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李青峰/王凭/王尊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(8:20-9:50)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