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王青羽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盲校-419  王青羽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王青羽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盲校-419  王青羽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卢恩杰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盲校-419  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盲校-419  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盲校-419  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盲校-419  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盲校-419  宾文婷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盲校-419  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盲校-419  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盲校-419  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盲校-419  宾文婷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王以恒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