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9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针灸推拿学(盲人本科)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针推视障25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宋志秀/孙霁寒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崔广懿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金洵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 盲校-420  王耀帅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周俊兵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喻晓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宋志秀/孙霁寒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崔广懿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金洵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 盲校-420  王耀帅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李守栋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喻晓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(280124—060)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盲校-四楼培训室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韩永红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李守栋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金洵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 盲校-420  王耀帅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周俊兵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侍蓓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龚美蓉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周俊兵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侍蓓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龚美蓉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(110033—060)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