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5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针推263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55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针灸推拿学专业导论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(2050017—003)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王耀帅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白云璐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郑鸿燕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 B4-509  刘德康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 B4-509  李玲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(2020101—013)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王菲菲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B13-201  徐晓聪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 B11-311  姚颖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白云璐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 B11-204  姚颖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郑鸿燕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 B4-509  刘德康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 B4-509  李玲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 B11-311  姚颖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(2200001—051)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方玲玲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 B11-204  姚颖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郑鸿燕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B4-509  刘德康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B4-509  李玲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姚颖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郑鸿燕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B5-203  刘德康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B5-203  李玲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推拿功法学Ⅰ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(2500050—003)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白云璐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B11-204  刘芳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郑鸿燕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B5-203  刘德康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B5-203  李玲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推拿功法学Ⅰ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(2500050—003)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白云璐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(2280128—049)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王新文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张雷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(2110031—049)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赵霞/王珏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99-  赵霞/王珏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2280122—051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