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韦庆波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B11-304  徐晓聪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任威铭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韦庆波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王严崧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王耀帅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王严崧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B11-114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B11-114  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翁泽斌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B4-506  任威铭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B11-114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B11-114  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B11-308  崔婷婷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翁泽斌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B4-504  任威铭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B11-114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B11-114  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翁泽斌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B4-506  任威铭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B11-114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B11-114  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翁泽斌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B4-504  任威铭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王新文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赵霞/王珏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赵霞/王珏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2280122—049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