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B13-201  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B13-201  徐天成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B13-201  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B13-201  徐天成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 B13-201  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B13-201  徐天成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