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朱世鹏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 B11-315  许骞/徐天成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王巧晗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朱世鹏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(1学时)  B11-315  许骞/徐天成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王巧晗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朱世鹏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 B11-315  许骞/徐天成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王巧晗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周圆璋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B6-101  刘悦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周圆璋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B6-101  刘悦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(400287—059)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280124—058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