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端木浩宇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金彦/王磊/张洋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B6-103  颉浩田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 B13-208  李佳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(2050670—002)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金彦/王磊/张洋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B13-208  李佳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B4-206  颉浩田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B13-111  梁海娜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2280122—036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