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端木浩宇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B5-207  刘嘉懿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B13-208  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 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B13-208  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 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B13-108  刘嘉懿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