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于美玲/王尊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B8-407  陈利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于美玲/王尊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B8-407  陈利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赵青春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赵青春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280124—037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