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康复治疗学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康复242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言语治疗学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作业疗法学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杨伟伟/彭娟娟/涂玥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运动疗法学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曹震宇/黄碧滢/夏雅雯/赵丰润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中医康复学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(050560—002)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王亚玲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理疗学（双语）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李青峰/曹雪进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