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B5-306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B5-306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 B4-307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B11-302  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 B4-307  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B11-102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B6-107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卞尧尧/朱震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B6-105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徐秀萍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王新文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B6-107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B6-107  徐秀萍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(2050800—001)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卞尧尧/朱震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朱汉卿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B6-105  刘子钰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 B6-105  徐秀萍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(2500292—001)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赵霞/王珏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赵霞/王珏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