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B11-214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B11-214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王宁/倪光夏/宋扬扬/张智慧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B11-214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 B11-214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B13-108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B13-108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B13-108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B13-108  高行素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B13-108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B13-108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B13-108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B13-108  高行素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B11-208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B11-208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王宁/倪光夏/宋扬扬/张智慧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B11-208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 B11-208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王宁/倪光夏/宋扬扬/张智慧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