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4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针灸推拿学院·养生康复学院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中医养生学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中医养生26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5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张栎婧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张栎婧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王冬燕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张栎婧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B13-114  刘文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张幸华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王冬燕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B13-114  刘文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张幸华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(2280128—035)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王新文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朱汉卿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 B6-107  刘子钰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 B6-107  徐秀萍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张幸华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张栎婧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朱汉卿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 B6-105  刘子钰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 B6-105  徐秀萍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(2280128—035)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王新文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朱汉卿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 B6-107  刘子钰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 B6-107  徐秀萍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张幸华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张栎婧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朱汉卿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 B6-105  刘子钰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 B6-105  徐秀萍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周虎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(2110031—049)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赵霞/王珏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99-  赵霞/王珏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2280122—007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