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 B13-103  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魏良敏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 B13-103  王珏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B11-107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朱国华/胡雨峰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魏良敏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程成/刘华东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B11-107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B11-104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朱瑞功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B13-107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B13-107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喻晓/梁众擎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朱瑞功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B13-107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B13-107  陈乾乾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B13-204  严晶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雅趣养生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