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2-div"/>
      <w:r>
        <w:rPr>
          <w:rFonts w:ascii="Times New Roman" w:hAnsi="Times New Roman"/>
          <w:b/>
          <w:i w:val="false"/>
          <w:color w:val="000000"/>
          <w:sz w:val="30"/>
        </w:rPr>
        <w:t>上课时间表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张天琦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徐雯雯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6-405  闫菲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张天琦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徐雯雯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6-405  闫菲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031625—001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031414—021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031128—003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031634—002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外科学总论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