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 B8-502  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 B13-114  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石乔梓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 B13-111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 B8-502  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 B13-114  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吕晓景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B11-303  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B11-303  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B11-303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B4-406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B4-406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