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朱悦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孙东东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B4-207  闫秋莹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B11-114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朱悦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B11-114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朱悦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孙东东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B4-207  闫秋莹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康安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詹其琛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康安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詹其琛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康安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280124—056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