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中药资源与开发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资源231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B4-302  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李林/邹伟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(290008—001)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李林/邹伟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李林/邹伟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(290008—001)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李林/邹伟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中药新产品开发与报批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 B4-302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B4-302  张雯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李林/邹伟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中药新产品开发与报批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 B4-302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B4-302  张雯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 B4-202  罗子宸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 B4-202  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谷巍,严辉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