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金弘明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B13-208  田荣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金弘明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李安君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宋珅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B13-208  田荣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高雪姣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 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贾可可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高雪姣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 王帆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钱文慧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苏华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贾可可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徐璐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280124—050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