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韦源青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B8-309  吴亮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韦源青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B8-309  吴亮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 丁宁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王海燕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朱悦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B11-102  田荣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 丁宁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王海燕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朱悦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B11-102  田荣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280124—049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