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B8-307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B8-307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B4-204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B4-204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