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田晓岩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B6-104  焦方文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B5-202  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田晓岩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B6-104  焦方文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B5-202  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袁冬平/梁涛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陈继超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药物色谱分析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袁冬平/梁涛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陈继超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药物色谱分析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(3学时)  B5-101  张晨双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 B5-101  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