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潘自皓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吕年银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B8-502  刘悦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B4-207  李伟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潘自皓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吕年银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B8-502  刘悦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B7-102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B4-207  李伟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时乐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B7-102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李伟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药物色谱分析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谢彤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李伟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药物色谱分析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谢彤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(3学时)  B5-101  张晨双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(3学时)  B5-101  肖青青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