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B4-512  张东亚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B4-508  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B4-512  张东亚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B4-508  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