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毕肖林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毕肖林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桑梦如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杜金法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桑梦如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杜金法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体内药物分析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