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临床药学26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郑仕中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 马瑜璐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 马瑜璐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2280122—025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2022401—010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高等数学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15~17周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黄鑫海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B5-106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