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中药学(九年制)(屠呦呦班)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中药九24（屠呦呦班）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唐德才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B5-205  尹刚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 B2-403  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陈美娟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 B2-403  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陈美娟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B4-104  胡杨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唐德才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B4-104  尹刚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B4-104  胡杨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胡杨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陈美娟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胡杨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陈美娟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5~7(单),8~11周 (3学时)  B8-209  张东亚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 B8-209  唐梦帆/沈秋红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孙中楼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(3学时)  B6-104  李永明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(3学时)  B6-104  张晓波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 B6-104  张晓东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 B6-104  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人工智能与药物设计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