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5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中药266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吴啟南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B6-201  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B6-201  陆兔林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B6-201  严国俊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陈瑞妮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B13-104  李想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张金存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张曼祺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8~17周 (1学时)  B13-108  徐明珠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陈瑞妮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B13-104  李想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张金存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张曼祺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8~17周 (2学时)  B13-108  徐明珠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高莉莉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李竹青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李竹青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B11-204  李竹青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徐明珠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李竹青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徐明珠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曹鹏/曹凯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曹鹏/曹凯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2280122—014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