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李海博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B5-211  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B5-211  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