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B6-201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B6-201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B6-201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 B8-209  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 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 B8-209  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程立辉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B5-211  孟庆海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孟庆海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B5-211  孟庆海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