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 B5-102  李巧凤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 B5-102  李巧凤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程立辉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 B5-111  李巧凤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B8-209  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B8-209  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诸葛健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