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B8-202  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张箫箫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B8-202  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张箫箫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B8-101  林彤彤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