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方彭华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颉浩田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4~5,11~16周 (2学时)  B8-507  李竹青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B8-507  李竹青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方彭华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颉浩田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4~5,11~16周 (1学时)  B8-507  李竹青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B8-507  李竹青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B6-101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B6-101  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B6-101  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颉浩田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4~5,11~17周 (2学时)  B4-404  李竹青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B8-101  林彤彤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林彤彤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方彭华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B8-101  林彤彤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林彤彤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方彭华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诸葛健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