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刘亚莉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刘亚莉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B8-307  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刘亚莉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B8-207  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朱宝杰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朱宝杰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朱星宇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B8-306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洪泽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