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董佳佳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B11-304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B5-106  李昭苏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柴川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柴川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杨开勇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邱蓉丽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