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董佳佳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B11-304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B5-106  李昭苏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董佳佳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B11-304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B5-106  李昭苏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 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康玥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张森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 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康玥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张森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 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康玥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