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B8-207  顾俊菲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B8-407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B8-407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B8-207  顾俊菲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韦忠红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韦忠红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韦忠红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