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B8-207  顾俊菲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李思蒙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B8-407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姚卫峰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B8-407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姚卫峰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B8-207  顾俊菲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 肖平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向浪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(1学时)  肖平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向浪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