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何立巍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宋莹莹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B4-507  谭峰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贡岳松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何立巍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宋莹莹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B4-507  谭峰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贡岳松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B7-102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B7-102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杜金法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杜金法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