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中药毒理学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B4-302  吕祁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B5-111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瞿城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周俊飞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陈勇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梁涛/刘陶世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狄留庆/张雯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蔡芷辰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 B5-111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瞿城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周俊飞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 陈勇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梁涛/刘陶世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狄留庆/张雯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蔡芷辰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B5-111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瞿城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周俊飞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陈勇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梁涛/刘陶世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狄留庆/张雯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B5-111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瞿城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周俊飞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陈勇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梁涛/刘陶世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狄留庆/张雯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中药新产品开发与报批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(1学时)  B4-302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B4-302  张雯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中药新产品开发与报批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(2学时)  B4-302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B4-302  张雯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中成药学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赵晓莉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(3学时)  B4-202  罗子宸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 B4-202  刘陶世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