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B4-203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田荣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刘陶世/王若宁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B4-302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B4-203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田荣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刘陶世/王若宁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陈仁寿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 B5-209  曹宜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B4-203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田荣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刘陶世/王若宁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陈仁寿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 B5-209  曹宜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B4-203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田荣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刘陶世/王若宁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B4-302  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中药新产品开发与报批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B4-302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B4-302  张雯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 B4-202  罗子宸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 B4-202  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