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 B11-315  张晗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 B11-308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B11-302  史佳鹭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史佳鹭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 B11-308  张晗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B11-302  史佳鹭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史佳鹭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洪泽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B5-202  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B5-209  洪泽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洪泽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B5-202  郑云枫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 B5-209  洪泽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