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B6-103  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康安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B6-103  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康安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