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中制药23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9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程建明/彭国平/李存玉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潘林梅/郑云枫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张云羽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周竹琇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程建明/彭国平/李存玉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潘林梅/郑云枫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张云羽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周竹琇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 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彭国平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程建明/彭国平/李存玉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潘林梅/郑云枫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张云羽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 周竹琇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程建明/彭国平/李存玉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潘林梅/郑云枫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张云羽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 周竹琇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 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彭国平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程建明/彭国平/李存玉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潘林梅/郑云枫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张云羽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周竹琇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程建明/彭国平/李存玉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潘林梅/郑云枫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张云羽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周竹琇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 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彭国平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中药制药技术与产品设计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程建明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7~9,12~13周 (2学时)  张永文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中药制药技术与产品设计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程建明/郑云枫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 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彭国平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 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彭国平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中药制药技术与产品设计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程建明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7~9,12~13周 (1学时)  张永文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中药制药技术与产品设计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程建明/郑云枫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 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彭国平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李存玉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 郑云枫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潘林梅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彭国平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