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软件工程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软件241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团队激励与沟通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智能推荐系统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机器视觉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软件项目管理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(400039—001)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智能医学创新应用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戴彩艳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何菊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王立力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分布式数据库系统与应用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数据可视化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