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离散数学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Python高级应用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徐雪松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王天舒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倪沁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Linux网络操作系统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李新霞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钱东晓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280124—055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