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计算机科学与技术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计算机241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3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韩勉哲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云计算概论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韩勉哲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云计算概论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机器视觉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薛梅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机器视觉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薛梅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智能医学创新应用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数据可视化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团队激励与沟通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苏传琦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王立力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人工智能新技术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薛梅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智能医学创新应用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数据可视化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团队激励与沟通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苏传琦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王立力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人工智能新技术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薛梅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嵌入式系统开发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分布式数据库系统与应用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韩勉哲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