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 B6-101  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 B6-101  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朱梦婷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