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林彤彤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 B5-111  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080359—004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数据结构课程设计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12~14周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糜泽宇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